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9B1" w:rsidRPr="00263D6E" w:rsidRDefault="004249B1" w:rsidP="004249B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 w:rsidRPr="00263D6E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ALLEGATO </w:t>
      </w:r>
      <w:r w:rsidR="00C3751A">
        <w:rPr>
          <w:rFonts w:ascii="Times New Roman" w:hAnsi="Times New Roman" w:cs="Times New Roman"/>
          <w:b/>
          <w:bCs/>
          <w:sz w:val="24"/>
          <w:szCs w:val="24"/>
          <w:lang w:val="it-IT"/>
        </w:rPr>
        <w:t>D</w:t>
      </w:r>
      <w:r w:rsidRPr="00263D6E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– MODELLO </w:t>
      </w:r>
      <w:proofErr w:type="spellStart"/>
      <w:r w:rsidRPr="00263D6E">
        <w:rPr>
          <w:rFonts w:ascii="Times New Roman" w:hAnsi="Times New Roman" w:cs="Times New Roman"/>
          <w:b/>
          <w:bCs/>
          <w:sz w:val="24"/>
          <w:szCs w:val="24"/>
          <w:lang w:val="it-IT"/>
        </w:rPr>
        <w:t>DI</w:t>
      </w:r>
      <w:proofErr w:type="spellEnd"/>
      <w:r w:rsidRPr="00263D6E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DOMANDA </w:t>
      </w:r>
      <w:proofErr w:type="spellStart"/>
      <w:r w:rsidRPr="00263D6E">
        <w:rPr>
          <w:rFonts w:ascii="Times New Roman" w:hAnsi="Times New Roman" w:cs="Times New Roman"/>
          <w:b/>
          <w:bCs/>
          <w:sz w:val="24"/>
          <w:szCs w:val="24"/>
          <w:lang w:val="it-IT"/>
        </w:rPr>
        <w:t>DI</w:t>
      </w:r>
      <w:proofErr w:type="spellEnd"/>
      <w:r w:rsidRPr="00263D6E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PARTECIPAZIONE</w:t>
      </w:r>
    </w:p>
    <w:p w:rsidR="00263D6E" w:rsidRPr="00263D6E" w:rsidRDefault="00263D6E" w:rsidP="00263D6E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63D6E">
        <w:rPr>
          <w:rFonts w:ascii="Times New Roman" w:hAnsi="Times New Roman" w:cs="Times New Roman"/>
          <w:b/>
          <w:bCs/>
          <w:sz w:val="24"/>
          <w:szCs w:val="24"/>
          <w:lang w:val="it-IT"/>
        </w:rPr>
        <w:t>Oggetto</w:t>
      </w:r>
      <w:r w:rsidRPr="00263D6E">
        <w:rPr>
          <w:rFonts w:ascii="Times New Roman" w:hAnsi="Times New Roman" w:cs="Times New Roman"/>
          <w:sz w:val="24"/>
          <w:szCs w:val="24"/>
          <w:lang w:val="it-IT"/>
        </w:rPr>
        <w:t xml:space="preserve">: </w:t>
      </w:r>
      <w:r w:rsidRPr="00263D6E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Domanda di partecipazione alla manifestazione </w:t>
      </w:r>
      <w:r w:rsidR="00A1034C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di interesse per la gestione dei BAR RISTORO </w:t>
      </w:r>
      <w:r w:rsidRPr="00263D6E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posti all’interno del quartiere fieristico </w:t>
      </w:r>
      <w:proofErr w:type="spellStart"/>
      <w:r w:rsidRPr="00263D6E">
        <w:rPr>
          <w:rFonts w:ascii="Times New Roman" w:hAnsi="Times New Roman" w:cs="Times New Roman"/>
          <w:b/>
          <w:bCs/>
          <w:sz w:val="24"/>
          <w:szCs w:val="24"/>
          <w:lang w:val="it-IT"/>
        </w:rPr>
        <w:t>Carrarafiere</w:t>
      </w:r>
      <w:proofErr w:type="spellEnd"/>
      <w:r w:rsidRPr="00263D6E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263D6E" w:rsidRPr="00263D6E" w:rsidRDefault="00263D6E" w:rsidP="00263D6E">
      <w:pPr>
        <w:rPr>
          <w:rFonts w:ascii="Times New Roman" w:hAnsi="Times New Roman" w:cs="Times New Roman"/>
          <w:sz w:val="24"/>
          <w:szCs w:val="24"/>
          <w:lang w:val="it-IT"/>
        </w:rPr>
      </w:pPr>
    </w:p>
    <w:p w:rsidR="00263D6E" w:rsidRPr="00263D6E" w:rsidRDefault="00263D6E" w:rsidP="00263D6E">
      <w:pPr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263D6E">
        <w:rPr>
          <w:rFonts w:ascii="Times New Roman" w:hAnsi="Times New Roman" w:cs="Times New Roman"/>
          <w:sz w:val="24"/>
          <w:szCs w:val="24"/>
          <w:lang w:val="it-IT"/>
        </w:rPr>
        <w:t>Spett.le</w:t>
      </w:r>
      <w:proofErr w:type="spellEnd"/>
    </w:p>
    <w:p w:rsidR="00263D6E" w:rsidRPr="00263D6E" w:rsidRDefault="00263D6E" w:rsidP="00263D6E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263D6E">
        <w:rPr>
          <w:rFonts w:ascii="Times New Roman" w:hAnsi="Times New Roman" w:cs="Times New Roman"/>
          <w:sz w:val="24"/>
          <w:szCs w:val="24"/>
          <w:lang w:val="it-IT"/>
        </w:rPr>
        <w:t>IMM CARRARAFIERE S.p.A.</w:t>
      </w:r>
    </w:p>
    <w:p w:rsidR="00263D6E" w:rsidRPr="00263D6E" w:rsidRDefault="00263D6E" w:rsidP="00263D6E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263D6E">
        <w:rPr>
          <w:rFonts w:ascii="Times New Roman" w:hAnsi="Times New Roman" w:cs="Times New Roman"/>
          <w:sz w:val="24"/>
          <w:szCs w:val="24"/>
          <w:lang w:val="it-IT"/>
        </w:rPr>
        <w:t>Viale Galileo Galilei, 133</w:t>
      </w:r>
    </w:p>
    <w:p w:rsidR="00263D6E" w:rsidRPr="00263D6E" w:rsidRDefault="00263D6E" w:rsidP="00263D6E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263D6E">
        <w:rPr>
          <w:rFonts w:ascii="Times New Roman" w:hAnsi="Times New Roman" w:cs="Times New Roman"/>
          <w:sz w:val="24"/>
          <w:szCs w:val="24"/>
          <w:lang w:val="it-IT"/>
        </w:rPr>
        <w:t>54033 Marina di Carrara (MS)</w:t>
      </w:r>
    </w:p>
    <w:p w:rsidR="00263D6E" w:rsidRPr="00263D6E" w:rsidRDefault="00263D6E" w:rsidP="00263D6E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263D6E">
        <w:rPr>
          <w:rFonts w:ascii="Times New Roman" w:hAnsi="Times New Roman" w:cs="Times New Roman"/>
          <w:sz w:val="24"/>
          <w:szCs w:val="24"/>
          <w:lang w:val="it-IT"/>
        </w:rPr>
        <w:t>PEC: imm@pecms.it</w:t>
      </w:r>
    </w:p>
    <w:p w:rsidR="00263D6E" w:rsidRPr="00263D6E" w:rsidRDefault="00263D6E" w:rsidP="00733743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63D6E" w:rsidRPr="00263D6E" w:rsidRDefault="00263D6E" w:rsidP="00733743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63D6E">
        <w:rPr>
          <w:rFonts w:ascii="Times New Roman" w:hAnsi="Times New Roman" w:cs="Times New Roman"/>
          <w:sz w:val="24"/>
          <w:szCs w:val="24"/>
          <w:lang w:val="it-IT"/>
        </w:rPr>
        <w:t xml:space="preserve">Il/La sottoscritto/a </w:t>
      </w:r>
      <w:proofErr w:type="spellStart"/>
      <w:r w:rsidRPr="00263D6E">
        <w:rPr>
          <w:rFonts w:ascii="Times New Roman" w:hAnsi="Times New Roman" w:cs="Times New Roman"/>
          <w:sz w:val="24"/>
          <w:szCs w:val="24"/>
          <w:lang w:val="it-IT"/>
        </w:rPr>
        <w:t>……………………………………</w:t>
      </w:r>
      <w:proofErr w:type="spellEnd"/>
      <w:r w:rsidRPr="00263D6E">
        <w:rPr>
          <w:rFonts w:ascii="Times New Roman" w:hAnsi="Times New Roman" w:cs="Times New Roman"/>
          <w:sz w:val="24"/>
          <w:szCs w:val="24"/>
          <w:lang w:val="it-IT"/>
        </w:rPr>
        <w:t xml:space="preserve"> nato/a a </w:t>
      </w:r>
      <w:proofErr w:type="spellStart"/>
      <w:r w:rsidRPr="00263D6E">
        <w:rPr>
          <w:rFonts w:ascii="Times New Roman" w:hAnsi="Times New Roman" w:cs="Times New Roman"/>
          <w:sz w:val="24"/>
          <w:szCs w:val="24"/>
          <w:lang w:val="it-IT"/>
        </w:rPr>
        <w:t>………………………</w:t>
      </w:r>
      <w:proofErr w:type="spellEnd"/>
      <w:r w:rsidRPr="00263D6E">
        <w:rPr>
          <w:rFonts w:ascii="Times New Roman" w:hAnsi="Times New Roman" w:cs="Times New Roman"/>
          <w:sz w:val="24"/>
          <w:szCs w:val="24"/>
          <w:lang w:val="it-IT"/>
        </w:rPr>
        <w:t xml:space="preserve"> il </w:t>
      </w:r>
      <w:proofErr w:type="spellStart"/>
      <w:r w:rsidRPr="00263D6E">
        <w:rPr>
          <w:rFonts w:ascii="Times New Roman" w:hAnsi="Times New Roman" w:cs="Times New Roman"/>
          <w:sz w:val="24"/>
          <w:szCs w:val="24"/>
          <w:lang w:val="it-IT"/>
        </w:rPr>
        <w:t>……</w:t>
      </w:r>
      <w:proofErr w:type="spellEnd"/>
      <w:r w:rsidRPr="00263D6E">
        <w:rPr>
          <w:rFonts w:ascii="Times New Roman" w:hAnsi="Times New Roman" w:cs="Times New Roman"/>
          <w:sz w:val="24"/>
          <w:szCs w:val="24"/>
          <w:lang w:val="it-IT"/>
        </w:rPr>
        <w:t>/</w:t>
      </w:r>
      <w:proofErr w:type="spellStart"/>
      <w:r w:rsidRPr="00263D6E">
        <w:rPr>
          <w:rFonts w:ascii="Times New Roman" w:hAnsi="Times New Roman" w:cs="Times New Roman"/>
          <w:sz w:val="24"/>
          <w:szCs w:val="24"/>
          <w:lang w:val="it-IT"/>
        </w:rPr>
        <w:t>……</w:t>
      </w:r>
      <w:proofErr w:type="spellEnd"/>
      <w:r w:rsidRPr="00263D6E">
        <w:rPr>
          <w:rFonts w:ascii="Times New Roman" w:hAnsi="Times New Roman" w:cs="Times New Roman"/>
          <w:sz w:val="24"/>
          <w:szCs w:val="24"/>
          <w:lang w:val="it-IT"/>
        </w:rPr>
        <w:t>/</w:t>
      </w:r>
      <w:proofErr w:type="spellStart"/>
      <w:r w:rsidRPr="00263D6E">
        <w:rPr>
          <w:rFonts w:ascii="Times New Roman" w:hAnsi="Times New Roman" w:cs="Times New Roman"/>
          <w:sz w:val="24"/>
          <w:szCs w:val="24"/>
          <w:lang w:val="it-IT"/>
        </w:rPr>
        <w:t>……</w:t>
      </w:r>
      <w:proofErr w:type="spellEnd"/>
      <w:r w:rsidRPr="00263D6E">
        <w:rPr>
          <w:rFonts w:ascii="Times New Roman" w:hAnsi="Times New Roman" w:cs="Times New Roman"/>
          <w:sz w:val="24"/>
          <w:szCs w:val="24"/>
          <w:lang w:val="it-IT"/>
        </w:rPr>
        <w:t xml:space="preserve">, C.F. </w:t>
      </w:r>
      <w:proofErr w:type="spellStart"/>
      <w:r w:rsidRPr="00263D6E">
        <w:rPr>
          <w:rFonts w:ascii="Times New Roman" w:hAnsi="Times New Roman" w:cs="Times New Roman"/>
          <w:sz w:val="24"/>
          <w:szCs w:val="24"/>
          <w:lang w:val="it-IT"/>
        </w:rPr>
        <w:t>……………………………………</w:t>
      </w:r>
      <w:proofErr w:type="spellEnd"/>
      <w:r w:rsidRPr="00263D6E">
        <w:rPr>
          <w:rFonts w:ascii="Times New Roman" w:hAnsi="Times New Roman" w:cs="Times New Roman"/>
          <w:sz w:val="24"/>
          <w:szCs w:val="24"/>
          <w:lang w:val="it-IT"/>
        </w:rPr>
        <w:t xml:space="preserve">, in qualità di legale rappresentante </w:t>
      </w:r>
      <w:proofErr w:type="spellStart"/>
      <w:r w:rsidRPr="00263D6E">
        <w:rPr>
          <w:rFonts w:ascii="Times New Roman" w:hAnsi="Times New Roman" w:cs="Times New Roman"/>
          <w:sz w:val="24"/>
          <w:szCs w:val="24"/>
          <w:lang w:val="it-IT"/>
        </w:rPr>
        <w:t>de…</w:t>
      </w:r>
      <w:proofErr w:type="spellEnd"/>
    </w:p>
    <w:p w:rsidR="00263D6E" w:rsidRPr="00263D6E" w:rsidRDefault="00263D6E" w:rsidP="00733743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63D6E">
        <w:rPr>
          <w:rFonts w:ascii="Times New Roman" w:hAnsi="Times New Roman" w:cs="Times New Roman"/>
          <w:sz w:val="24"/>
          <w:szCs w:val="24"/>
          <w:lang w:val="it-IT"/>
        </w:rPr>
        <w:t xml:space="preserve">[ ] l'impresa </w:t>
      </w:r>
      <w:proofErr w:type="spellStart"/>
      <w:r w:rsidRPr="00263D6E">
        <w:rPr>
          <w:rFonts w:ascii="Times New Roman" w:hAnsi="Times New Roman" w:cs="Times New Roman"/>
          <w:sz w:val="24"/>
          <w:szCs w:val="24"/>
          <w:lang w:val="it-IT"/>
        </w:rPr>
        <w:t>…………………………………………………………………………</w:t>
      </w:r>
      <w:proofErr w:type="spellEnd"/>
    </w:p>
    <w:p w:rsidR="00263D6E" w:rsidRPr="00263D6E" w:rsidRDefault="00263D6E" w:rsidP="00733743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63D6E">
        <w:rPr>
          <w:rFonts w:ascii="Times New Roman" w:hAnsi="Times New Roman" w:cs="Times New Roman"/>
          <w:sz w:val="24"/>
          <w:szCs w:val="24"/>
          <w:lang w:val="it-IT"/>
        </w:rPr>
        <w:t xml:space="preserve">[ ] il Raggruppamento Temporaneo di Imprese / Consorzio </w:t>
      </w:r>
      <w:proofErr w:type="spellStart"/>
      <w:r w:rsidRPr="00263D6E">
        <w:rPr>
          <w:rFonts w:ascii="Times New Roman" w:hAnsi="Times New Roman" w:cs="Times New Roman"/>
          <w:sz w:val="24"/>
          <w:szCs w:val="24"/>
          <w:lang w:val="it-IT"/>
        </w:rPr>
        <w:t>……………………………………</w:t>
      </w:r>
      <w:proofErr w:type="spellEnd"/>
    </w:p>
    <w:p w:rsidR="00263D6E" w:rsidRPr="00263D6E" w:rsidRDefault="00263D6E" w:rsidP="00733743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63D6E">
        <w:rPr>
          <w:rFonts w:ascii="Times New Roman" w:hAnsi="Times New Roman" w:cs="Times New Roman"/>
          <w:sz w:val="24"/>
          <w:szCs w:val="24"/>
          <w:lang w:val="it-IT"/>
        </w:rPr>
        <w:t xml:space="preserve">con sede legale in </w:t>
      </w:r>
      <w:proofErr w:type="spellStart"/>
      <w:r w:rsidRPr="00263D6E">
        <w:rPr>
          <w:rFonts w:ascii="Times New Roman" w:hAnsi="Times New Roman" w:cs="Times New Roman"/>
          <w:sz w:val="24"/>
          <w:szCs w:val="24"/>
          <w:lang w:val="it-IT"/>
        </w:rPr>
        <w:t>……………………………………</w:t>
      </w:r>
      <w:proofErr w:type="spellEnd"/>
      <w:r w:rsidRPr="00263D6E">
        <w:rPr>
          <w:rFonts w:ascii="Times New Roman" w:hAnsi="Times New Roman" w:cs="Times New Roman"/>
          <w:sz w:val="24"/>
          <w:szCs w:val="24"/>
          <w:lang w:val="it-IT"/>
        </w:rPr>
        <w:t xml:space="preserve"> (</w:t>
      </w:r>
      <w:proofErr w:type="spellStart"/>
      <w:r w:rsidRPr="00263D6E">
        <w:rPr>
          <w:rFonts w:ascii="Times New Roman" w:hAnsi="Times New Roman" w:cs="Times New Roman"/>
          <w:sz w:val="24"/>
          <w:szCs w:val="24"/>
          <w:lang w:val="it-IT"/>
        </w:rPr>
        <w:t>……</w:t>
      </w:r>
      <w:proofErr w:type="spellEnd"/>
      <w:r w:rsidRPr="00263D6E">
        <w:rPr>
          <w:rFonts w:ascii="Times New Roman" w:hAnsi="Times New Roman" w:cs="Times New Roman"/>
          <w:sz w:val="24"/>
          <w:szCs w:val="24"/>
          <w:lang w:val="it-IT"/>
        </w:rPr>
        <w:t xml:space="preserve">), Via </w:t>
      </w:r>
      <w:proofErr w:type="spellStart"/>
      <w:r w:rsidRPr="00263D6E">
        <w:rPr>
          <w:rFonts w:ascii="Times New Roman" w:hAnsi="Times New Roman" w:cs="Times New Roman"/>
          <w:sz w:val="24"/>
          <w:szCs w:val="24"/>
          <w:lang w:val="it-IT"/>
        </w:rPr>
        <w:t>……………………………………</w:t>
      </w:r>
      <w:proofErr w:type="spellEnd"/>
      <w:r w:rsidRPr="00263D6E">
        <w:rPr>
          <w:rFonts w:ascii="Times New Roman" w:hAnsi="Times New Roman" w:cs="Times New Roman"/>
          <w:sz w:val="24"/>
          <w:szCs w:val="24"/>
          <w:lang w:val="it-IT"/>
        </w:rPr>
        <w:t xml:space="preserve"> n. </w:t>
      </w:r>
      <w:proofErr w:type="spellStart"/>
      <w:r w:rsidRPr="00263D6E">
        <w:rPr>
          <w:rFonts w:ascii="Times New Roman" w:hAnsi="Times New Roman" w:cs="Times New Roman"/>
          <w:sz w:val="24"/>
          <w:szCs w:val="24"/>
          <w:lang w:val="it-IT"/>
        </w:rPr>
        <w:t>……</w:t>
      </w:r>
      <w:proofErr w:type="spellEnd"/>
      <w:r w:rsidRPr="00263D6E">
        <w:rPr>
          <w:rFonts w:ascii="Times New Roman" w:hAnsi="Times New Roman" w:cs="Times New Roman"/>
          <w:sz w:val="24"/>
          <w:szCs w:val="24"/>
          <w:lang w:val="it-IT"/>
        </w:rPr>
        <w:t>,</w:t>
      </w:r>
    </w:p>
    <w:p w:rsidR="00263D6E" w:rsidRPr="00263D6E" w:rsidRDefault="00263D6E" w:rsidP="00733743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63D6E">
        <w:rPr>
          <w:rFonts w:ascii="Times New Roman" w:hAnsi="Times New Roman" w:cs="Times New Roman"/>
          <w:sz w:val="24"/>
          <w:szCs w:val="24"/>
          <w:lang w:val="it-IT"/>
        </w:rPr>
        <w:t xml:space="preserve">C.F. </w:t>
      </w:r>
      <w:proofErr w:type="spellStart"/>
      <w:r w:rsidRPr="00263D6E">
        <w:rPr>
          <w:rFonts w:ascii="Times New Roman" w:hAnsi="Times New Roman" w:cs="Times New Roman"/>
          <w:sz w:val="24"/>
          <w:szCs w:val="24"/>
          <w:lang w:val="it-IT"/>
        </w:rPr>
        <w:t>……………………………………</w:t>
      </w:r>
      <w:proofErr w:type="spellEnd"/>
      <w:r w:rsidRPr="00263D6E">
        <w:rPr>
          <w:rFonts w:ascii="Times New Roman" w:hAnsi="Times New Roman" w:cs="Times New Roman"/>
          <w:sz w:val="24"/>
          <w:szCs w:val="24"/>
          <w:lang w:val="it-IT"/>
        </w:rPr>
        <w:t xml:space="preserve"> e </w:t>
      </w:r>
      <w:proofErr w:type="spellStart"/>
      <w:r w:rsidRPr="00263D6E">
        <w:rPr>
          <w:rFonts w:ascii="Times New Roman" w:hAnsi="Times New Roman" w:cs="Times New Roman"/>
          <w:sz w:val="24"/>
          <w:szCs w:val="24"/>
          <w:lang w:val="it-IT"/>
        </w:rPr>
        <w:t>P.IVA</w:t>
      </w:r>
      <w:proofErr w:type="spellEnd"/>
      <w:r w:rsidRPr="00263D6E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263D6E">
        <w:rPr>
          <w:rFonts w:ascii="Times New Roman" w:hAnsi="Times New Roman" w:cs="Times New Roman"/>
          <w:sz w:val="24"/>
          <w:szCs w:val="24"/>
          <w:lang w:val="it-IT"/>
        </w:rPr>
        <w:t>……………………………………</w:t>
      </w:r>
      <w:proofErr w:type="spellEnd"/>
      <w:r w:rsidRPr="00263D6E">
        <w:rPr>
          <w:rFonts w:ascii="Times New Roman" w:hAnsi="Times New Roman" w:cs="Times New Roman"/>
          <w:sz w:val="24"/>
          <w:szCs w:val="24"/>
          <w:lang w:val="it-IT"/>
        </w:rPr>
        <w:t>,</w:t>
      </w:r>
    </w:p>
    <w:p w:rsidR="00263D6E" w:rsidRPr="00263D6E" w:rsidRDefault="00263D6E" w:rsidP="00733743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63D6E">
        <w:rPr>
          <w:rFonts w:ascii="Times New Roman" w:hAnsi="Times New Roman" w:cs="Times New Roman"/>
          <w:sz w:val="24"/>
          <w:szCs w:val="24"/>
          <w:lang w:val="it-IT"/>
        </w:rPr>
        <w:t xml:space="preserve">iscritta al Registro Imprese di </w:t>
      </w:r>
      <w:proofErr w:type="spellStart"/>
      <w:r w:rsidRPr="00263D6E">
        <w:rPr>
          <w:rFonts w:ascii="Times New Roman" w:hAnsi="Times New Roman" w:cs="Times New Roman"/>
          <w:sz w:val="24"/>
          <w:szCs w:val="24"/>
          <w:lang w:val="it-IT"/>
        </w:rPr>
        <w:t>……………………………………</w:t>
      </w:r>
      <w:proofErr w:type="spellEnd"/>
      <w:r w:rsidRPr="00263D6E">
        <w:rPr>
          <w:rFonts w:ascii="Times New Roman" w:hAnsi="Times New Roman" w:cs="Times New Roman"/>
          <w:sz w:val="24"/>
          <w:szCs w:val="24"/>
          <w:lang w:val="it-IT"/>
        </w:rPr>
        <w:t xml:space="preserve"> al n. </w:t>
      </w:r>
      <w:proofErr w:type="spellStart"/>
      <w:r w:rsidRPr="00263D6E">
        <w:rPr>
          <w:rFonts w:ascii="Times New Roman" w:hAnsi="Times New Roman" w:cs="Times New Roman"/>
          <w:sz w:val="24"/>
          <w:szCs w:val="24"/>
          <w:lang w:val="it-IT"/>
        </w:rPr>
        <w:t>………………………</w:t>
      </w:r>
      <w:proofErr w:type="spellEnd"/>
      <w:r w:rsidRPr="00263D6E">
        <w:rPr>
          <w:rFonts w:ascii="Times New Roman" w:hAnsi="Times New Roman" w:cs="Times New Roman"/>
          <w:sz w:val="24"/>
          <w:szCs w:val="24"/>
          <w:lang w:val="it-IT"/>
        </w:rPr>
        <w:t>,</w:t>
      </w:r>
    </w:p>
    <w:p w:rsidR="00263D6E" w:rsidRPr="00263D6E" w:rsidRDefault="00263D6E" w:rsidP="00733743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63D6E">
        <w:rPr>
          <w:rFonts w:ascii="Times New Roman" w:hAnsi="Times New Roman" w:cs="Times New Roman"/>
          <w:sz w:val="24"/>
          <w:szCs w:val="24"/>
          <w:lang w:val="it-IT"/>
        </w:rPr>
        <w:t xml:space="preserve">PEC </w:t>
      </w:r>
      <w:proofErr w:type="spellStart"/>
      <w:r w:rsidRPr="00263D6E">
        <w:rPr>
          <w:rFonts w:ascii="Times New Roman" w:hAnsi="Times New Roman" w:cs="Times New Roman"/>
          <w:sz w:val="24"/>
          <w:szCs w:val="24"/>
          <w:lang w:val="it-IT"/>
        </w:rPr>
        <w:t>………………………………………………………………</w:t>
      </w:r>
      <w:proofErr w:type="spellEnd"/>
      <w:r w:rsidRPr="00263D6E">
        <w:rPr>
          <w:rFonts w:ascii="Times New Roman" w:hAnsi="Times New Roman" w:cs="Times New Roman"/>
          <w:sz w:val="24"/>
          <w:szCs w:val="24"/>
          <w:lang w:val="it-IT"/>
        </w:rPr>
        <w:t>,</w:t>
      </w:r>
    </w:p>
    <w:p w:rsidR="00263D6E" w:rsidRPr="00263D6E" w:rsidRDefault="00263D6E" w:rsidP="00733743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63D6E" w:rsidRPr="00020C4A" w:rsidRDefault="00263D6E" w:rsidP="00020C4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 w:rsidRPr="00020C4A">
        <w:rPr>
          <w:rFonts w:ascii="Times New Roman" w:hAnsi="Times New Roman" w:cs="Times New Roman"/>
          <w:b/>
          <w:bCs/>
          <w:sz w:val="24"/>
          <w:szCs w:val="24"/>
          <w:lang w:val="it-IT"/>
        </w:rPr>
        <w:t>CHIEDE</w:t>
      </w:r>
    </w:p>
    <w:p w:rsidR="00263D6E" w:rsidRPr="00263D6E" w:rsidRDefault="00263D6E" w:rsidP="00263D6E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63D6E">
        <w:rPr>
          <w:rFonts w:ascii="Times New Roman" w:hAnsi="Times New Roman" w:cs="Times New Roman"/>
          <w:sz w:val="24"/>
          <w:szCs w:val="24"/>
          <w:lang w:val="it-IT"/>
        </w:rPr>
        <w:t>di essere invitato/a alla procedura negoziata per l'affidamento in concessione della gestione de</w:t>
      </w:r>
      <w:r w:rsidR="00A1034C">
        <w:rPr>
          <w:rFonts w:ascii="Times New Roman" w:hAnsi="Times New Roman" w:cs="Times New Roman"/>
          <w:sz w:val="24"/>
          <w:szCs w:val="24"/>
          <w:lang w:val="it-IT"/>
        </w:rPr>
        <w:t xml:space="preserve">i Bar </w:t>
      </w:r>
      <w:r w:rsidRPr="00263D6E">
        <w:rPr>
          <w:rFonts w:ascii="Times New Roman" w:hAnsi="Times New Roman" w:cs="Times New Roman"/>
          <w:sz w:val="24"/>
          <w:szCs w:val="24"/>
          <w:lang w:val="it-IT"/>
        </w:rPr>
        <w:t xml:space="preserve">interni al quartiere fieristico, come specificato nell'avviso pubblico del </w:t>
      </w:r>
      <w:proofErr w:type="spellStart"/>
      <w:r w:rsidRPr="00263D6E">
        <w:rPr>
          <w:rFonts w:ascii="Times New Roman" w:hAnsi="Times New Roman" w:cs="Times New Roman"/>
          <w:sz w:val="24"/>
          <w:szCs w:val="24"/>
          <w:lang w:val="it-IT"/>
        </w:rPr>
        <w:t>……</w:t>
      </w:r>
      <w:proofErr w:type="spellEnd"/>
      <w:r w:rsidRPr="00263D6E">
        <w:rPr>
          <w:rFonts w:ascii="Times New Roman" w:hAnsi="Times New Roman" w:cs="Times New Roman"/>
          <w:sz w:val="24"/>
          <w:szCs w:val="24"/>
          <w:lang w:val="it-IT"/>
        </w:rPr>
        <w:t>/</w:t>
      </w:r>
      <w:proofErr w:type="spellStart"/>
      <w:r w:rsidRPr="00263D6E">
        <w:rPr>
          <w:rFonts w:ascii="Times New Roman" w:hAnsi="Times New Roman" w:cs="Times New Roman"/>
          <w:sz w:val="24"/>
          <w:szCs w:val="24"/>
          <w:lang w:val="it-IT"/>
        </w:rPr>
        <w:t>……</w:t>
      </w:r>
      <w:proofErr w:type="spellEnd"/>
      <w:r w:rsidRPr="00263D6E">
        <w:rPr>
          <w:rFonts w:ascii="Times New Roman" w:hAnsi="Times New Roman" w:cs="Times New Roman"/>
          <w:sz w:val="24"/>
          <w:szCs w:val="24"/>
          <w:lang w:val="it-IT"/>
        </w:rPr>
        <w:t>/</w:t>
      </w:r>
      <w:proofErr w:type="spellStart"/>
      <w:r w:rsidRPr="00263D6E">
        <w:rPr>
          <w:rFonts w:ascii="Times New Roman" w:hAnsi="Times New Roman" w:cs="Times New Roman"/>
          <w:sz w:val="24"/>
          <w:szCs w:val="24"/>
          <w:lang w:val="it-IT"/>
        </w:rPr>
        <w:t>……</w:t>
      </w:r>
      <w:proofErr w:type="spellEnd"/>
      <w:r w:rsidRPr="00263D6E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263D6E" w:rsidRPr="00263D6E" w:rsidRDefault="00263D6E" w:rsidP="00263D6E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63D6E">
        <w:rPr>
          <w:rFonts w:ascii="Times New Roman" w:hAnsi="Times New Roman" w:cs="Times New Roman"/>
          <w:sz w:val="24"/>
          <w:szCs w:val="24"/>
          <w:lang w:val="it-IT"/>
        </w:rPr>
        <w:lastRenderedPageBreak/>
        <w:t>A tal fine, ai sensi degli artt. 46 e 47 del D.P.R. 28 dicembre 2000, n. 445, consapevole delle sanzioni penali previste dall'art. 76 del medesimo D.P.R. per le ipotesi di falsità in atti e dichiarazioni mendaci,</w:t>
      </w:r>
    </w:p>
    <w:p w:rsidR="00263D6E" w:rsidRPr="00263D6E" w:rsidRDefault="00263D6E" w:rsidP="00263D6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 w:rsidRPr="00263D6E">
        <w:rPr>
          <w:rFonts w:ascii="Times New Roman" w:hAnsi="Times New Roman" w:cs="Times New Roman"/>
          <w:b/>
          <w:bCs/>
          <w:sz w:val="24"/>
          <w:szCs w:val="24"/>
          <w:lang w:val="it-IT"/>
        </w:rPr>
        <w:t>DICHIARA</w:t>
      </w:r>
    </w:p>
    <w:p w:rsidR="00263D6E" w:rsidRPr="00263D6E" w:rsidRDefault="00263D6E" w:rsidP="00263D6E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-</w:t>
      </w:r>
      <w:r w:rsidRPr="00263D6E">
        <w:rPr>
          <w:rFonts w:ascii="Times New Roman" w:hAnsi="Times New Roman" w:cs="Times New Roman"/>
          <w:sz w:val="24"/>
          <w:szCs w:val="24"/>
          <w:lang w:val="it-IT"/>
        </w:rPr>
        <w:t>di aver preso visione integrale dell'avviso pubblico di manifestazione di interesse e dei suoi allegati, e di accettarne incondizionatamente tutte le condizioni, norme e prescrizioni;</w:t>
      </w:r>
    </w:p>
    <w:p w:rsidR="00263D6E" w:rsidRDefault="00263D6E" w:rsidP="00263D6E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-</w:t>
      </w:r>
      <w:r w:rsidRPr="00263D6E">
        <w:rPr>
          <w:rFonts w:ascii="Times New Roman" w:hAnsi="Times New Roman" w:cs="Times New Roman"/>
          <w:sz w:val="24"/>
          <w:szCs w:val="24"/>
          <w:lang w:val="it-IT"/>
        </w:rPr>
        <w:t>di essere in possesso di tutti i requisiti di partecipazione richiesti al punto 5 dell'avviso;</w:t>
      </w:r>
    </w:p>
    <w:p w:rsidR="00263D6E" w:rsidRPr="00263D6E" w:rsidRDefault="00263D6E" w:rsidP="00263D6E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a)</w:t>
      </w:r>
      <w:r w:rsidRPr="00263D6E">
        <w:rPr>
          <w:rFonts w:ascii="Times New Roman" w:hAnsi="Times New Roman" w:cs="Times New Roman"/>
          <w:sz w:val="24"/>
          <w:szCs w:val="24"/>
          <w:lang w:val="it-IT"/>
        </w:rPr>
        <w:t xml:space="preserve"> in particolare, di non trovarsi in alcuna delle cause di esclusione previste dagli artt. 94 e 95 del </w:t>
      </w:r>
      <w:proofErr w:type="spellStart"/>
      <w:r w:rsidRPr="00263D6E">
        <w:rPr>
          <w:rFonts w:ascii="Times New Roman" w:hAnsi="Times New Roman" w:cs="Times New Roman"/>
          <w:sz w:val="24"/>
          <w:szCs w:val="24"/>
          <w:lang w:val="it-IT"/>
        </w:rPr>
        <w:t>D.Lgs.</w:t>
      </w:r>
      <w:proofErr w:type="spellEnd"/>
      <w:r w:rsidRPr="00263D6E">
        <w:rPr>
          <w:rFonts w:ascii="Times New Roman" w:hAnsi="Times New Roman" w:cs="Times New Roman"/>
          <w:sz w:val="24"/>
          <w:szCs w:val="24"/>
          <w:lang w:val="it-IT"/>
        </w:rPr>
        <w:t xml:space="preserve"> 31 marzo 2023, n. 36;</w:t>
      </w:r>
    </w:p>
    <w:p w:rsidR="00263D6E" w:rsidRPr="00263D6E" w:rsidRDefault="00263D6E" w:rsidP="00263D6E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b) </w:t>
      </w:r>
      <w:r w:rsidRPr="00263D6E">
        <w:rPr>
          <w:rFonts w:ascii="Times New Roman" w:hAnsi="Times New Roman" w:cs="Times New Roman"/>
          <w:sz w:val="24"/>
          <w:szCs w:val="24"/>
          <w:lang w:val="it-IT"/>
        </w:rPr>
        <w:t>di essere a conoscenza e di impegnarsi a rispettare tutti gli obblighi derivanti dalla normativa igienico-sanitaria, con particolare riferimento al Regolamento (CE) n. 852/2004, incluso l'obbligo di notifica all'autorità competente ai fini della registrazione;</w:t>
      </w:r>
    </w:p>
    <w:p w:rsidR="00263D6E" w:rsidRPr="00263D6E" w:rsidRDefault="00263D6E" w:rsidP="00263D6E">
      <w:pPr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c)</w:t>
      </w:r>
      <w:r w:rsidRPr="00263D6E">
        <w:rPr>
          <w:rFonts w:ascii="Times New Roman" w:hAnsi="Times New Roman" w:cs="Times New Roman"/>
          <w:sz w:val="24"/>
          <w:szCs w:val="24"/>
          <w:lang w:val="it-IT"/>
        </w:rPr>
        <w:t>di essere iscritto ai seguenti istituti previdenziali e assicurativi: INPS matricola n. ............, INAIL codice ditta n. ............</w:t>
      </w:r>
      <w:r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:rsidR="00263D6E" w:rsidRPr="00263D6E" w:rsidRDefault="00263D6E" w:rsidP="00020C4A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d)</w:t>
      </w:r>
      <w:r w:rsidRPr="00263D6E">
        <w:rPr>
          <w:rFonts w:ascii="Times New Roman" w:hAnsi="Times New Roman" w:cs="Times New Roman"/>
          <w:sz w:val="24"/>
          <w:szCs w:val="24"/>
          <w:lang w:val="it-IT"/>
        </w:rPr>
        <w:t xml:space="preserve"> di essere in regola con gli obblighi relativi al pagamento dei contributi previdenziali e assistenziali a favore dei lavoratori (DURC regolare);</w:t>
      </w:r>
    </w:p>
    <w:p w:rsidR="00263D6E" w:rsidRPr="00263D6E" w:rsidRDefault="00263D6E" w:rsidP="00020C4A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-</w:t>
      </w:r>
      <w:r w:rsidRPr="00263D6E">
        <w:rPr>
          <w:rFonts w:ascii="Times New Roman" w:hAnsi="Times New Roman" w:cs="Times New Roman"/>
          <w:sz w:val="24"/>
          <w:szCs w:val="24"/>
          <w:lang w:val="it-IT"/>
        </w:rPr>
        <w:t xml:space="preserve">di aver effettuato il sopralluogo obbligatorio in data </w:t>
      </w:r>
      <w:proofErr w:type="spellStart"/>
      <w:r w:rsidRPr="00263D6E">
        <w:rPr>
          <w:rFonts w:ascii="Times New Roman" w:hAnsi="Times New Roman" w:cs="Times New Roman"/>
          <w:sz w:val="24"/>
          <w:szCs w:val="24"/>
          <w:lang w:val="it-IT"/>
        </w:rPr>
        <w:t>……</w:t>
      </w:r>
      <w:proofErr w:type="spellEnd"/>
      <w:r w:rsidRPr="00263D6E">
        <w:rPr>
          <w:rFonts w:ascii="Times New Roman" w:hAnsi="Times New Roman" w:cs="Times New Roman"/>
          <w:sz w:val="24"/>
          <w:szCs w:val="24"/>
          <w:lang w:val="it-IT"/>
        </w:rPr>
        <w:t>/</w:t>
      </w:r>
      <w:proofErr w:type="spellStart"/>
      <w:r w:rsidRPr="00263D6E">
        <w:rPr>
          <w:rFonts w:ascii="Times New Roman" w:hAnsi="Times New Roman" w:cs="Times New Roman"/>
          <w:sz w:val="24"/>
          <w:szCs w:val="24"/>
          <w:lang w:val="it-IT"/>
        </w:rPr>
        <w:t>……</w:t>
      </w:r>
      <w:proofErr w:type="spellEnd"/>
      <w:r w:rsidRPr="00263D6E">
        <w:rPr>
          <w:rFonts w:ascii="Times New Roman" w:hAnsi="Times New Roman" w:cs="Times New Roman"/>
          <w:sz w:val="24"/>
          <w:szCs w:val="24"/>
          <w:lang w:val="it-IT"/>
        </w:rPr>
        <w:t>/</w:t>
      </w:r>
      <w:proofErr w:type="spellStart"/>
      <w:r w:rsidRPr="00263D6E">
        <w:rPr>
          <w:rFonts w:ascii="Times New Roman" w:hAnsi="Times New Roman" w:cs="Times New Roman"/>
          <w:sz w:val="24"/>
          <w:szCs w:val="24"/>
          <w:lang w:val="it-IT"/>
        </w:rPr>
        <w:t>……</w:t>
      </w:r>
      <w:proofErr w:type="spellEnd"/>
      <w:r w:rsidRPr="00263D6E">
        <w:rPr>
          <w:rFonts w:ascii="Times New Roman" w:hAnsi="Times New Roman" w:cs="Times New Roman"/>
          <w:sz w:val="24"/>
          <w:szCs w:val="24"/>
          <w:lang w:val="it-IT"/>
        </w:rPr>
        <w:t xml:space="preserve"> e di aver preso visione diretta dei locali e delle attrezzature, come da verbale allegato, accettandoli nello stato di fatto in cui si trovano</w:t>
      </w:r>
      <w:r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:rsidR="00263D6E" w:rsidRPr="00263D6E" w:rsidRDefault="00263D6E" w:rsidP="00020C4A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-</w:t>
      </w:r>
      <w:r w:rsidRPr="00263D6E">
        <w:rPr>
          <w:rFonts w:ascii="Times New Roman" w:hAnsi="Times New Roman" w:cs="Times New Roman"/>
          <w:sz w:val="24"/>
          <w:szCs w:val="24"/>
          <w:lang w:val="it-IT"/>
        </w:rPr>
        <w:t>di impegnarsi, in caso di successivo invito, a presentare un'offerta per la procedura negoziata.</w:t>
      </w:r>
    </w:p>
    <w:p w:rsidR="00263D6E" w:rsidRPr="00263D6E" w:rsidRDefault="00263D6E" w:rsidP="00263D6E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263D6E">
        <w:rPr>
          <w:rFonts w:ascii="Times New Roman" w:hAnsi="Times New Roman" w:cs="Times New Roman"/>
          <w:sz w:val="24"/>
          <w:szCs w:val="24"/>
          <w:lang w:val="it-IT"/>
        </w:rPr>
        <w:t>ALLEGA</w:t>
      </w:r>
    </w:p>
    <w:p w:rsidR="00263D6E" w:rsidRPr="00263D6E" w:rsidRDefault="00263D6E" w:rsidP="00263D6E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263D6E">
        <w:rPr>
          <w:rFonts w:ascii="Times New Roman" w:hAnsi="Times New Roman" w:cs="Times New Roman"/>
          <w:sz w:val="24"/>
          <w:szCs w:val="24"/>
          <w:lang w:val="it-IT"/>
        </w:rPr>
        <w:t xml:space="preserve">    Copia del documento di identità del legale rappresentante;</w:t>
      </w:r>
    </w:p>
    <w:p w:rsidR="00263D6E" w:rsidRPr="00263D6E" w:rsidRDefault="00263D6E" w:rsidP="00263D6E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263D6E">
        <w:rPr>
          <w:rFonts w:ascii="Times New Roman" w:hAnsi="Times New Roman" w:cs="Times New Roman"/>
          <w:sz w:val="24"/>
          <w:szCs w:val="24"/>
          <w:lang w:val="it-IT"/>
        </w:rPr>
        <w:t xml:space="preserve">    Visura camerale aggiornata;</w:t>
      </w:r>
    </w:p>
    <w:p w:rsidR="00263D6E" w:rsidRPr="00263D6E" w:rsidRDefault="00263D6E" w:rsidP="00263D6E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263D6E">
        <w:rPr>
          <w:rFonts w:ascii="Times New Roman" w:hAnsi="Times New Roman" w:cs="Times New Roman"/>
          <w:sz w:val="24"/>
          <w:szCs w:val="24"/>
          <w:lang w:val="it-IT"/>
        </w:rPr>
        <w:t xml:space="preserve">    Verbale di presa visione dei luoghi (Allegato </w:t>
      </w:r>
      <w:r w:rsidR="00C3751A">
        <w:rPr>
          <w:rFonts w:ascii="Times New Roman" w:hAnsi="Times New Roman" w:cs="Times New Roman"/>
          <w:sz w:val="24"/>
          <w:szCs w:val="24"/>
          <w:lang w:val="it-IT"/>
        </w:rPr>
        <w:t>C</w:t>
      </w:r>
      <w:r w:rsidRPr="00263D6E">
        <w:rPr>
          <w:rFonts w:ascii="Times New Roman" w:hAnsi="Times New Roman" w:cs="Times New Roman"/>
          <w:sz w:val="24"/>
          <w:szCs w:val="24"/>
          <w:lang w:val="it-IT"/>
        </w:rPr>
        <w:t>);</w:t>
      </w:r>
    </w:p>
    <w:p w:rsidR="00263D6E" w:rsidRPr="00263D6E" w:rsidRDefault="00263D6E" w:rsidP="00263D6E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263D6E">
        <w:rPr>
          <w:rFonts w:ascii="Times New Roman" w:hAnsi="Times New Roman" w:cs="Times New Roman"/>
          <w:sz w:val="24"/>
          <w:szCs w:val="24"/>
          <w:lang w:val="it-IT"/>
        </w:rPr>
        <w:t xml:space="preserve">    Relazione descrittiva dell'esperienza e del modello gestionale proposto;</w:t>
      </w:r>
    </w:p>
    <w:p w:rsidR="00263D6E" w:rsidRPr="00263D6E" w:rsidRDefault="00263D6E" w:rsidP="00263D6E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263D6E">
        <w:rPr>
          <w:rFonts w:ascii="Times New Roman" w:hAnsi="Times New Roman" w:cs="Times New Roman"/>
          <w:sz w:val="24"/>
          <w:szCs w:val="24"/>
          <w:lang w:val="it-IT"/>
        </w:rPr>
        <w:t xml:space="preserve">    (Eventuale) Mandato collettivo speciale con rappresentanza o atto costitutivo in caso di RTI/Consorzio già costituito, oppure dichiarazione di impegno a costituirsi in caso di aggiudicazione.</w:t>
      </w:r>
    </w:p>
    <w:p w:rsidR="00263D6E" w:rsidRPr="00263D6E" w:rsidRDefault="00263D6E" w:rsidP="00263D6E">
      <w:pPr>
        <w:rPr>
          <w:rFonts w:ascii="Times New Roman" w:hAnsi="Times New Roman" w:cs="Times New Roman"/>
          <w:sz w:val="24"/>
          <w:szCs w:val="24"/>
          <w:lang w:val="it-IT"/>
        </w:rPr>
      </w:pPr>
    </w:p>
    <w:p w:rsidR="00263D6E" w:rsidRPr="00263D6E" w:rsidRDefault="00263D6E" w:rsidP="00263D6E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263D6E">
        <w:rPr>
          <w:rFonts w:ascii="Times New Roman" w:hAnsi="Times New Roman" w:cs="Times New Roman"/>
          <w:sz w:val="24"/>
          <w:szCs w:val="24"/>
          <w:lang w:val="it-IT"/>
        </w:rPr>
        <w:t xml:space="preserve">Luogo e data </w:t>
      </w:r>
      <w:proofErr w:type="spellStart"/>
      <w:r w:rsidRPr="00263D6E">
        <w:rPr>
          <w:rFonts w:ascii="Times New Roman" w:hAnsi="Times New Roman" w:cs="Times New Roman"/>
          <w:sz w:val="24"/>
          <w:szCs w:val="24"/>
          <w:lang w:val="it-IT"/>
        </w:rPr>
        <w:t>……………………………………</w:t>
      </w:r>
      <w:proofErr w:type="spellEnd"/>
    </w:p>
    <w:p w:rsidR="00263D6E" w:rsidRPr="00263D6E" w:rsidRDefault="00263D6E" w:rsidP="00263D6E">
      <w:pPr>
        <w:rPr>
          <w:rFonts w:ascii="Times New Roman" w:hAnsi="Times New Roman" w:cs="Times New Roman"/>
          <w:sz w:val="24"/>
          <w:szCs w:val="24"/>
          <w:lang w:val="it-IT"/>
        </w:rPr>
      </w:pPr>
    </w:p>
    <w:p w:rsidR="00263D6E" w:rsidRPr="00263D6E" w:rsidRDefault="00263D6E" w:rsidP="00263D6E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263D6E">
        <w:rPr>
          <w:rFonts w:ascii="Times New Roman" w:hAnsi="Times New Roman" w:cs="Times New Roman"/>
          <w:sz w:val="24"/>
          <w:szCs w:val="24"/>
          <w:lang w:val="it-IT"/>
        </w:rPr>
        <w:t>Il Legale Rappresentante</w:t>
      </w:r>
    </w:p>
    <w:p w:rsidR="00263D6E" w:rsidRPr="00263D6E" w:rsidRDefault="00263D6E" w:rsidP="00263D6E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263D6E">
        <w:rPr>
          <w:rFonts w:ascii="Times New Roman" w:hAnsi="Times New Roman" w:cs="Times New Roman"/>
          <w:sz w:val="24"/>
          <w:szCs w:val="24"/>
          <w:lang w:val="it-IT"/>
        </w:rPr>
        <w:t>(Firma per esteso e leggibile)</w:t>
      </w:r>
    </w:p>
    <w:p w:rsidR="004249B1" w:rsidRDefault="00263D6E" w:rsidP="00263D6E">
      <w:pPr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263D6E">
        <w:rPr>
          <w:rFonts w:ascii="Times New Roman" w:hAnsi="Times New Roman" w:cs="Times New Roman"/>
          <w:sz w:val="24"/>
          <w:szCs w:val="24"/>
          <w:lang w:val="it-IT"/>
        </w:rPr>
        <w:t>……………………………………………</w:t>
      </w:r>
      <w:proofErr w:type="spellEnd"/>
    </w:p>
    <w:p w:rsidR="00263D6E" w:rsidRDefault="00263D6E" w:rsidP="00263D6E">
      <w:pPr>
        <w:rPr>
          <w:rFonts w:ascii="Times New Roman" w:hAnsi="Times New Roman" w:cs="Times New Roman"/>
          <w:sz w:val="24"/>
          <w:szCs w:val="24"/>
          <w:lang w:val="it-IT"/>
        </w:rPr>
      </w:pPr>
    </w:p>
    <w:sectPr w:rsidR="00263D6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characterSpacingControl w:val="doNotCompress"/>
  <w:compat>
    <w:useFELayout/>
  </w:compat>
  <w:rsids>
    <w:rsidRoot w:val="00B47730"/>
    <w:rsid w:val="00020C4A"/>
    <w:rsid w:val="00034616"/>
    <w:rsid w:val="0006063C"/>
    <w:rsid w:val="000B70F6"/>
    <w:rsid w:val="0015074B"/>
    <w:rsid w:val="00206DE2"/>
    <w:rsid w:val="00263D6E"/>
    <w:rsid w:val="0029290E"/>
    <w:rsid w:val="0029639D"/>
    <w:rsid w:val="00326F90"/>
    <w:rsid w:val="004249B1"/>
    <w:rsid w:val="004D58C0"/>
    <w:rsid w:val="00535D58"/>
    <w:rsid w:val="00652EC5"/>
    <w:rsid w:val="00733743"/>
    <w:rsid w:val="009823CC"/>
    <w:rsid w:val="009B11DC"/>
    <w:rsid w:val="00A1034C"/>
    <w:rsid w:val="00AA1D8D"/>
    <w:rsid w:val="00B42446"/>
    <w:rsid w:val="00B47730"/>
    <w:rsid w:val="00BF4CCB"/>
    <w:rsid w:val="00C3751A"/>
    <w:rsid w:val="00CB0664"/>
    <w:rsid w:val="00EB5BB8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C693F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deltesto">
    <w:name w:val="Body Text"/>
    <w:basedOn w:val="Normale"/>
    <w:link w:val="CorpodeltestoCarattere"/>
    <w:uiPriority w:val="99"/>
    <w:unhideWhenUsed/>
    <w:rsid w:val="00AA1D8D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carrarafiere</cp:lastModifiedBy>
  <cp:revision>2</cp:revision>
  <dcterms:created xsi:type="dcterms:W3CDTF">2025-10-20T09:54:00Z</dcterms:created>
  <dcterms:modified xsi:type="dcterms:W3CDTF">2025-10-20T09:54:00Z</dcterms:modified>
</cp:coreProperties>
</file>